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304AD570" w:rsidR="00EA32D3" w:rsidRPr="008F1664" w:rsidRDefault="00BD67CC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</w:t>
      </w:r>
      <w:r w:rsidR="00BB2831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Verklaring aanvaarding hoofdelijke</w:t>
      </w:r>
      <w:r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>aansprakelijkheid</w:t>
      </w:r>
      <w:bookmarkEnd w:id="0"/>
      <w:bookmarkEnd w:id="1"/>
      <w:bookmarkEnd w:id="2"/>
      <w:bookmarkEnd w:id="3"/>
      <w:bookmarkEnd w:id="4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>ijbehorende vraag uit de aanbesteding!</w:t>
            </w:r>
            <w:r w:rsid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6A2B923C" w14:textId="41EAEC99" w:rsidR="00E20051" w:rsidRPr="00BB2831" w:rsidRDefault="00620EEA" w:rsidP="00BB2831">
      <w:pPr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Ondergetekende verklaart</w:t>
      </w:r>
      <w:r w:rsidR="004C5D70" w:rsidRPr="00BB2831">
        <w:rPr>
          <w:rFonts w:ascii="Arial" w:hAnsi="Arial" w:cs="Arial"/>
          <w:sz w:val="20"/>
          <w:szCs w:val="20"/>
        </w:rPr>
        <w:t xml:space="preserve"> inzake de o</w:t>
      </w:r>
      <w:r w:rsidR="00B13ECD" w:rsidRPr="00BB2831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BB2831">
        <w:rPr>
          <w:rFonts w:ascii="Arial" w:hAnsi="Arial" w:cs="Arial"/>
          <w:i/>
          <w:sz w:val="20"/>
          <w:szCs w:val="20"/>
        </w:rPr>
        <w:t>“</w:t>
      </w:r>
      <w:r w:rsidR="00BD67CC" w:rsidRPr="00BB2831">
        <w:rPr>
          <w:rFonts w:ascii="Arial" w:hAnsi="Arial" w:cs="Arial"/>
          <w:b/>
          <w:bCs/>
          <w:i/>
          <w:sz w:val="20"/>
          <w:szCs w:val="20"/>
        </w:rPr>
        <w:t>Levering Afvalbakken</w:t>
      </w:r>
      <w:r w:rsidR="003556BE" w:rsidRPr="00BB2831">
        <w:rPr>
          <w:rFonts w:ascii="Arial" w:hAnsi="Arial" w:cs="Arial"/>
          <w:b/>
          <w:bCs/>
          <w:i/>
          <w:sz w:val="20"/>
          <w:szCs w:val="20"/>
        </w:rPr>
        <w:t>”</w:t>
      </w:r>
      <w:r w:rsidR="00B13ECD" w:rsidRPr="00BB2831">
        <w:rPr>
          <w:rFonts w:ascii="Arial" w:hAnsi="Arial" w:cs="Arial"/>
          <w:sz w:val="20"/>
          <w:szCs w:val="20"/>
        </w:rPr>
        <w:t xml:space="preserve"> dat:</w:t>
      </w:r>
    </w:p>
    <w:p w14:paraId="6618E0D8" w14:textId="64AADC8C" w:rsidR="00E20051" w:rsidRPr="00BB2831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Inschrijver bij gunning van de opdracht tegenover de opdrachtgever</w:t>
      </w:r>
      <w:r w:rsidRPr="00BB283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BB2831">
        <w:rPr>
          <w:rFonts w:ascii="Arial" w:hAnsi="Arial" w:cs="Arial"/>
          <w:sz w:val="20"/>
          <w:szCs w:val="20"/>
        </w:rPr>
        <w:t>volledig en onvoorwaardelijk aansprakelijk is voor de nakoming van de verplichtingen die uit of in verband met de opdracht die uit de aanbesteding kan/kunnen voortkomen.</w:t>
      </w:r>
      <w:r w:rsidRPr="00BB2831">
        <w:rPr>
          <w:rStyle w:val="Voetnootmarkering"/>
          <w:rFonts w:ascii="Arial" w:hAnsi="Arial" w:cs="Arial"/>
          <w:b/>
          <w:sz w:val="20"/>
          <w:szCs w:val="20"/>
        </w:rPr>
        <w:t xml:space="preserve"> </w:t>
      </w: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B2831">
        <w:rPr>
          <w:rFonts w:ascii="Arial" w:hAnsi="Arial" w:cs="Arial"/>
          <w:sz w:val="20"/>
          <w:szCs w:val="20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AD8D" w14:textId="77777777" w:rsidR="008D61E1" w:rsidRDefault="008D61E1">
      <w:r>
        <w:separator/>
      </w:r>
    </w:p>
  </w:endnote>
  <w:endnote w:type="continuationSeparator" w:id="0">
    <w:p w14:paraId="12A8F60E" w14:textId="77777777" w:rsidR="008D61E1" w:rsidRDefault="008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ascii="Arial" w:hAnsi="Arial" w:cs="Arial"/>
              <w:sz w:val="16"/>
              <w:szCs w:val="16"/>
            </w:rPr>
          </w:pPr>
          <w:r w:rsidRPr="000E78A8">
            <w:rPr>
              <w:rFonts w:ascii="Arial" w:hAnsi="Arial"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BB2831">
            <w:fldChar w:fldCharType="begin"/>
          </w:r>
          <w:r w:rsidR="00BB2831">
            <w:instrText xml:space="preserve"> NUMPAGES   \* MERGEFORMAT </w:instrText>
          </w:r>
          <w:r w:rsidR="00BB2831">
            <w:fldChar w:fldCharType="separate"/>
          </w:r>
          <w:r w:rsidR="00DE26C8" w:rsidRPr="00DE26C8">
            <w:rPr>
              <w:rFonts w:ascii="Arial" w:hAnsi="Arial" w:cs="Arial"/>
              <w:noProof/>
              <w:sz w:val="16"/>
              <w:szCs w:val="16"/>
            </w:rPr>
            <w:t>2</w:t>
          </w:r>
          <w:r w:rsidR="00BB2831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1A39" w14:textId="77777777" w:rsidR="008D61E1" w:rsidRDefault="008D61E1">
      <w:r>
        <w:separator/>
      </w:r>
    </w:p>
  </w:footnote>
  <w:footnote w:type="continuationSeparator" w:id="0">
    <w:p w14:paraId="4E8EC9C1" w14:textId="77777777" w:rsidR="008D61E1" w:rsidRDefault="008D61E1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A284" w14:textId="626EAB77" w:rsidR="00BD67CC" w:rsidRDefault="00BD67C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4D0B1" wp14:editId="1E1FDC65">
          <wp:simplePos x="0" y="0"/>
          <wp:positionH relativeFrom="column">
            <wp:posOffset>4404995</wp:posOffset>
          </wp:positionH>
          <wp:positionV relativeFrom="paragraph">
            <wp:posOffset>-450215</wp:posOffset>
          </wp:positionV>
          <wp:extent cx="1526540" cy="1141730"/>
          <wp:effectExtent l="0" t="0" r="0" b="0"/>
          <wp:wrapTight wrapText="bothSides">
            <wp:wrapPolygon edited="0">
              <wp:start x="0" y="0"/>
              <wp:lineTo x="0" y="21264"/>
              <wp:lineTo x="21295" y="21264"/>
              <wp:lineTo x="21295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85245"/>
    <w:rsid w:val="004C1C55"/>
    <w:rsid w:val="004C5D70"/>
    <w:rsid w:val="004D1708"/>
    <w:rsid w:val="004D2104"/>
    <w:rsid w:val="004F68AA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9184A"/>
    <w:rsid w:val="006B0E1A"/>
    <w:rsid w:val="006B6F1B"/>
    <w:rsid w:val="006C3289"/>
    <w:rsid w:val="006D0213"/>
    <w:rsid w:val="006E4BB1"/>
    <w:rsid w:val="006E4E87"/>
    <w:rsid w:val="00700E4E"/>
    <w:rsid w:val="00700EBF"/>
    <w:rsid w:val="0074646D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558D6"/>
    <w:rsid w:val="009E0564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B2831"/>
    <w:rsid w:val="00BD67CC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C4313"/>
    <w:rsid w:val="00DD3F36"/>
    <w:rsid w:val="00DD5C8C"/>
    <w:rsid w:val="00DE2199"/>
    <w:rsid w:val="00DE26C8"/>
    <w:rsid w:val="00DF00CB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BB283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BB2831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BB2831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E1C2F7-38E2-4F77-AE06-75F861F8F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360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Merel Mak</cp:lastModifiedBy>
  <cp:revision>6</cp:revision>
  <cp:lastPrinted>2008-01-16T14:46:00Z</cp:lastPrinted>
  <dcterms:created xsi:type="dcterms:W3CDTF">2023-06-08T12:16:00Z</dcterms:created>
  <dcterms:modified xsi:type="dcterms:W3CDTF">2023-06-26T12:02:00Z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